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793789" name="01a03d00-7875-79c0-bdd9-2f7bd1f850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520027" name="01a03d00-7875-79c0-bdd9-2f7bd1f8501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41538639" name="01a03ce4-3ad6-7f91-935a-0d66394c7d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1860363" name="01a03ce4-3ad6-7f91-935a-0d66394c7d0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07895280" name="01a03cf6-0743-702e-a416-9c3a408c5c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2010043" name="01a03cf6-0743-702e-a416-9c3a408c5c0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6695003" name="01a03cee-ad9f-7a19-ba82-0a846f2eef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5348980" name="01a03cee-ad9f-7a19-ba82-0a846f2eefc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346516" name="01a03cf6-88be-7817-8925-cfb86b7d65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6537925" name="01a03cf6-88be-7817-8925-cfb86b7d652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93731219" name="01a03d00-2022-7f3d-bf26-c06f83e964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7658936" name="01a03d00-2022-7f3d-bf26-c06f83e9649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1276803" name="01a03d05-5161-779c-bc6f-7f72bf42bb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6679302" name="01a03d05-5161-779c-bc6f-7f72bf42bb9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2072752" name="01a03d06-2ae1-728f-a4c4-331e7dcd1a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365566" name="01a03d06-2ae1-728f-a4c4-331e7dcd1a9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9705033" name="01a03d11-2bbd-781e-a246-a131076e61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533400" name="01a03d11-2bbd-781e-a246-a131076e614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Haus / Garage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5082844" name="01a03d12-11be-7b7c-ae11-5350d9551c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863919" name="01a03d12-11be-7b7c-ae11-5350d9551c3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58262637" name="01a03cef-3d3a-73c5-afd7-ef7179864f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3789692" name="01a03cef-3d3a-73c5-afd7-ef7179864ff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0928457" name="01a03cff-85ba-79be-ba79-c5f7111b02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552040" name="01a03cff-85ba-79be-ba79-c5f7111b024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Breitfeldstrasse 9, 8500 Frauenfeld</w:t>
          </w:r>
        </w:p>
        <w:p>
          <w:pPr>
            <w:spacing w:before="0" w:after="0"/>
          </w:pPr>
          <w:r>
            <w:t>1167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